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192" w:rsidRDefault="002A4192">
      <w:pPr>
        <w:autoSpaceDE w:val="0"/>
        <w:autoSpaceDN w:val="0"/>
        <w:spacing w:after="78" w:line="220" w:lineRule="exact"/>
      </w:pPr>
    </w:p>
    <w:p w:rsidR="002A4192" w:rsidRPr="00AB33BB" w:rsidRDefault="004507BA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2A4192" w:rsidRPr="00AB33BB" w:rsidRDefault="004507BA">
      <w:pPr>
        <w:autoSpaceDE w:val="0"/>
        <w:autoSpaceDN w:val="0"/>
        <w:spacing w:after="0" w:line="230" w:lineRule="auto"/>
        <w:ind w:left="1302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2A4192" w:rsidRPr="00AB33BB" w:rsidRDefault="004507BA">
      <w:pPr>
        <w:autoSpaceDE w:val="0"/>
        <w:autoSpaceDN w:val="0"/>
        <w:spacing w:after="0" w:line="230" w:lineRule="auto"/>
        <w:ind w:left="2244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Отдел образования Администрации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Милютинского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района</w:t>
      </w:r>
    </w:p>
    <w:p w:rsidR="002A4192" w:rsidRPr="00AB33BB" w:rsidRDefault="004507BA">
      <w:pPr>
        <w:autoSpaceDE w:val="0"/>
        <w:autoSpaceDN w:val="0"/>
        <w:spacing w:after="1376" w:line="230" w:lineRule="auto"/>
        <w:ind w:right="3560"/>
        <w:jc w:val="right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МБОУ Россошанская ООШ</w:t>
      </w:r>
    </w:p>
    <w:p w:rsidR="00650021" w:rsidRDefault="00650021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650021" w:rsidTr="00650021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50021" w:rsidRDefault="00650021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5002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РАССМОТРЕНО</w:t>
            </w:r>
            <w:r w:rsidRPr="006500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5002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Председатель МС</w:t>
            </w:r>
            <w:r w:rsidRPr="006500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500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5002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5002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6500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500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50021" w:rsidRDefault="00650021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5002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СОГЛАСОВАНО</w:t>
            </w:r>
            <w:r w:rsidRPr="006500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5002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Заместитель директора по УР</w:t>
            </w:r>
            <w:r w:rsidRPr="006500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500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5002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50021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6500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500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50021" w:rsidRDefault="00650021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val="ru-RU" w:eastAsia="ru-RU"/>
              </w:rPr>
              <w:drawing>
                <wp:inline distT="0" distB="0" distL="0" distR="0">
                  <wp:extent cx="1628775" cy="1066800"/>
                  <wp:effectExtent l="19050" t="0" r="9525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0021" w:rsidRDefault="00650021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2A4192" w:rsidRPr="00650021" w:rsidRDefault="004507BA">
      <w:pPr>
        <w:autoSpaceDE w:val="0"/>
        <w:autoSpaceDN w:val="0"/>
        <w:spacing w:before="978" w:after="0" w:line="230" w:lineRule="auto"/>
        <w:ind w:right="3644"/>
        <w:jc w:val="right"/>
        <w:rPr>
          <w:lang w:val="ru-RU"/>
        </w:rPr>
      </w:pPr>
      <w:r w:rsidRPr="00650021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2A4192" w:rsidRPr="00650021" w:rsidRDefault="004507BA">
      <w:pPr>
        <w:autoSpaceDE w:val="0"/>
        <w:autoSpaceDN w:val="0"/>
        <w:spacing w:before="70" w:after="0" w:line="230" w:lineRule="auto"/>
        <w:ind w:right="4476"/>
        <w:jc w:val="right"/>
        <w:rPr>
          <w:lang w:val="ru-RU"/>
        </w:rPr>
      </w:pPr>
      <w:r w:rsidRPr="00650021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6500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735077)</w:t>
      </w:r>
    </w:p>
    <w:p w:rsidR="002A4192" w:rsidRPr="00650021" w:rsidRDefault="004507BA">
      <w:pPr>
        <w:autoSpaceDE w:val="0"/>
        <w:autoSpaceDN w:val="0"/>
        <w:spacing w:before="166" w:after="0" w:line="230" w:lineRule="auto"/>
        <w:ind w:right="4016"/>
        <w:jc w:val="right"/>
        <w:rPr>
          <w:lang w:val="ru-RU"/>
        </w:rPr>
      </w:pPr>
      <w:r w:rsidRPr="00650021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2A4192" w:rsidRPr="00650021" w:rsidRDefault="004507BA">
      <w:pPr>
        <w:autoSpaceDE w:val="0"/>
        <w:autoSpaceDN w:val="0"/>
        <w:spacing w:before="70" w:after="0" w:line="230" w:lineRule="auto"/>
        <w:ind w:right="4268"/>
        <w:jc w:val="right"/>
        <w:rPr>
          <w:lang w:val="ru-RU"/>
        </w:rPr>
      </w:pPr>
      <w:r w:rsidRPr="00650021">
        <w:rPr>
          <w:rFonts w:ascii="Times New Roman" w:eastAsia="Times New Roman" w:hAnsi="Times New Roman"/>
          <w:color w:val="000000"/>
          <w:sz w:val="24"/>
          <w:lang w:val="ru-RU"/>
        </w:rPr>
        <w:t>«Технология»</w:t>
      </w:r>
    </w:p>
    <w:p w:rsidR="002A4192" w:rsidRPr="00650021" w:rsidRDefault="004507BA">
      <w:pPr>
        <w:autoSpaceDE w:val="0"/>
        <w:autoSpaceDN w:val="0"/>
        <w:spacing w:before="670" w:after="0" w:line="230" w:lineRule="auto"/>
        <w:ind w:right="2676"/>
        <w:jc w:val="right"/>
        <w:rPr>
          <w:lang w:val="ru-RU"/>
        </w:rPr>
      </w:pPr>
      <w:r w:rsidRPr="00650021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2A4192" w:rsidRPr="00650021" w:rsidRDefault="004507BA">
      <w:pPr>
        <w:autoSpaceDE w:val="0"/>
        <w:autoSpaceDN w:val="0"/>
        <w:spacing w:before="70" w:after="0" w:line="230" w:lineRule="auto"/>
        <w:ind w:right="3614"/>
        <w:jc w:val="right"/>
        <w:rPr>
          <w:lang w:val="ru-RU"/>
        </w:rPr>
      </w:pPr>
      <w:r w:rsidRPr="00650021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2A4192" w:rsidRPr="00650021" w:rsidRDefault="004507BA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650021">
        <w:rPr>
          <w:rFonts w:ascii="Times New Roman" w:eastAsia="Times New Roman" w:hAnsi="Times New Roman"/>
          <w:color w:val="000000"/>
          <w:sz w:val="24"/>
          <w:lang w:val="ru-RU"/>
        </w:rPr>
        <w:t>Составитель: Икрянникова Любовь Александровна</w:t>
      </w:r>
    </w:p>
    <w:p w:rsidR="002A4192" w:rsidRPr="00650021" w:rsidRDefault="004507BA">
      <w:pPr>
        <w:autoSpaceDE w:val="0"/>
        <w:autoSpaceDN w:val="0"/>
        <w:spacing w:before="70" w:after="0" w:line="230" w:lineRule="auto"/>
        <w:ind w:right="24"/>
        <w:jc w:val="right"/>
        <w:rPr>
          <w:lang w:val="ru-RU"/>
        </w:rPr>
      </w:pPr>
      <w:r w:rsidRPr="00650021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2A4192" w:rsidRPr="00650021" w:rsidRDefault="004507BA">
      <w:pPr>
        <w:autoSpaceDE w:val="0"/>
        <w:autoSpaceDN w:val="0"/>
        <w:spacing w:before="2830" w:after="0" w:line="230" w:lineRule="auto"/>
        <w:ind w:right="3978"/>
        <w:jc w:val="right"/>
        <w:rPr>
          <w:lang w:val="ru-RU"/>
        </w:rPr>
      </w:pPr>
      <w:r w:rsidRPr="00650021">
        <w:rPr>
          <w:rFonts w:ascii="Times New Roman" w:eastAsia="Times New Roman" w:hAnsi="Times New Roman"/>
          <w:color w:val="000000"/>
          <w:sz w:val="24"/>
          <w:lang w:val="ru-RU"/>
        </w:rPr>
        <w:t xml:space="preserve">х. </w:t>
      </w:r>
      <w:proofErr w:type="spellStart"/>
      <w:r w:rsidRPr="00650021">
        <w:rPr>
          <w:rFonts w:ascii="Times New Roman" w:eastAsia="Times New Roman" w:hAnsi="Times New Roman"/>
          <w:color w:val="000000"/>
          <w:sz w:val="24"/>
          <w:lang w:val="ru-RU"/>
        </w:rPr>
        <w:t>Севостьянов</w:t>
      </w:r>
      <w:proofErr w:type="spellEnd"/>
      <w:r w:rsidRPr="00650021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2A4192" w:rsidRPr="00650021" w:rsidRDefault="002A4192">
      <w:pPr>
        <w:rPr>
          <w:lang w:val="ru-RU"/>
        </w:rPr>
        <w:sectPr w:rsidR="002A4192" w:rsidRPr="00650021">
          <w:pgSz w:w="11900" w:h="16840"/>
          <w:pgMar w:top="298" w:right="876" w:bottom="296" w:left="738" w:header="720" w:footer="720" w:gutter="0"/>
          <w:cols w:space="720" w:equalWidth="0">
            <w:col w:w="10286" w:space="0"/>
          </w:cols>
          <w:docGrid w:linePitch="360"/>
        </w:sectPr>
      </w:pPr>
    </w:p>
    <w:p w:rsidR="002A4192" w:rsidRPr="00650021" w:rsidRDefault="002A4192">
      <w:pPr>
        <w:autoSpaceDE w:val="0"/>
        <w:autoSpaceDN w:val="0"/>
        <w:spacing w:after="78" w:line="220" w:lineRule="exact"/>
        <w:rPr>
          <w:lang w:val="ru-RU"/>
        </w:rPr>
      </w:pPr>
    </w:p>
    <w:p w:rsidR="002A4192" w:rsidRPr="00650021" w:rsidRDefault="004507BA">
      <w:pPr>
        <w:autoSpaceDE w:val="0"/>
        <w:autoSpaceDN w:val="0"/>
        <w:spacing w:after="0" w:line="230" w:lineRule="auto"/>
        <w:rPr>
          <w:lang w:val="ru-RU"/>
        </w:rPr>
      </w:pPr>
      <w:r w:rsidRPr="00650021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2A4192" w:rsidRPr="00AB33BB" w:rsidRDefault="004507BA">
      <w:pPr>
        <w:autoSpaceDE w:val="0"/>
        <w:autoSpaceDN w:val="0"/>
        <w:spacing w:before="346" w:after="0" w:line="271" w:lineRule="auto"/>
        <w:ind w:right="432"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2A4192" w:rsidRPr="00AB33BB" w:rsidRDefault="004507BA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2A4192" w:rsidRPr="00AB33BB" w:rsidRDefault="004507BA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2A4192" w:rsidRPr="00AB33BB" w:rsidRDefault="004507BA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</w:t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ии у о</w:t>
      </w:r>
      <w:proofErr w:type="gram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2A4192" w:rsidRPr="00AB33BB" w:rsidRDefault="004507B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В курсе технологии осуществляется реализация широкого спектра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2A4192" w:rsidRPr="00AB33BB" w:rsidRDefault="004507B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2A4192" w:rsidRPr="00AB33BB" w:rsidRDefault="002A4192">
      <w:pPr>
        <w:rPr>
          <w:lang w:val="ru-RU"/>
        </w:rPr>
        <w:sectPr w:rsidR="002A4192" w:rsidRPr="00AB33BB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78" w:line="220" w:lineRule="exact"/>
        <w:rPr>
          <w:lang w:val="ru-RU"/>
        </w:rPr>
      </w:pPr>
    </w:p>
    <w:p w:rsidR="002A4192" w:rsidRPr="00AB33BB" w:rsidRDefault="004507BA">
      <w:pPr>
        <w:autoSpaceDE w:val="0"/>
        <w:autoSpaceDN w:val="0"/>
        <w:spacing w:after="0" w:line="271" w:lineRule="auto"/>
        <w:ind w:right="720"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2A4192" w:rsidRPr="00AB33BB" w:rsidRDefault="004507BA">
      <w:pPr>
        <w:autoSpaceDE w:val="0"/>
        <w:autoSpaceDN w:val="0"/>
        <w:spacing w:before="70" w:after="0"/>
        <w:ind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:rsidR="002A4192" w:rsidRPr="00AB33BB" w:rsidRDefault="004507BA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2A4192" w:rsidRPr="00AB33BB" w:rsidRDefault="004507BA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предмета является успешная социализация обучающихся, формирование у них функциональной грамотности на базе освоения культурологических и </w:t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конструкторско-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</w:t>
      </w:r>
      <w:proofErr w:type="gram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чертёжно-графической грамотности, умения работать с простейшей технологической документацией (рисунок, чертёж, эскиз, схема);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AB33BB">
        <w:rPr>
          <w:lang w:val="ru-RU"/>
        </w:rPr>
        <w:tab/>
      </w:r>
      <w:proofErr w:type="gramStart"/>
      <w:r w:rsidRPr="00AB33B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  <w:proofErr w:type="gramEnd"/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, активности и инициативности;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</w:t>
      </w:r>
    </w:p>
    <w:p w:rsidR="002A4192" w:rsidRPr="00AB33BB" w:rsidRDefault="002A4192">
      <w:pPr>
        <w:rPr>
          <w:lang w:val="ru-RU"/>
        </w:rPr>
        <w:sectPr w:rsidR="002A4192" w:rsidRPr="00AB33BB">
          <w:pgSz w:w="11900" w:h="16840"/>
          <w:pgMar w:top="298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p w:rsidR="002A4192" w:rsidRDefault="004507BA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rFonts w:ascii="Times New Roman" w:eastAsia="Times New Roman" w:hAnsi="Times New Roman"/>
          <w:color w:val="000000"/>
          <w:sz w:val="24"/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мотивации успеха и достижений, стремления к творческой самореализации;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B33BB" w:rsidRDefault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b/>
          <w:lang w:val="ru-RU"/>
        </w:rPr>
      </w:pPr>
      <w:r w:rsidRPr="00AB33BB">
        <w:rPr>
          <w:b/>
          <w:lang w:val="ru-RU"/>
        </w:rPr>
        <w:t>Формы учёта рабочей программы воспитания в рабочей программе по технологии</w:t>
      </w:r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 w:rsidRPr="00AB33BB">
        <w:rPr>
          <w:lang w:val="ru-RU"/>
        </w:rPr>
        <w:t xml:space="preserve">Рабочая программа воспитания </w:t>
      </w:r>
      <w:r>
        <w:rPr>
          <w:lang w:val="ru-RU"/>
        </w:rPr>
        <w:t xml:space="preserve">МБОУ Россошанской ООШ </w:t>
      </w:r>
      <w:proofErr w:type="gramStart"/>
      <w:r w:rsidRPr="00AB33BB">
        <w:rPr>
          <w:lang w:val="ru-RU"/>
        </w:rPr>
        <w:t>реализуется</w:t>
      </w:r>
      <w:proofErr w:type="gramEnd"/>
      <w:r w:rsidRPr="00AB33BB">
        <w:rPr>
          <w:lang w:val="ru-RU"/>
        </w:rPr>
        <w:t xml:space="preserve"> в том числе и через использование воспитательного потенциала уроков технологии. Эта работа осуществляется в следующих формах:</w:t>
      </w:r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>
        <w:rPr>
          <w:lang w:val="ru-RU"/>
        </w:rPr>
        <w:t xml:space="preserve">- </w:t>
      </w:r>
      <w:r w:rsidRPr="00AB33BB">
        <w:rPr>
          <w:lang w:val="ru-RU"/>
        </w:rPr>
        <w:t xml:space="preserve"> Побуждение </w:t>
      </w:r>
      <w:proofErr w:type="gramStart"/>
      <w:r w:rsidRPr="00AB33BB">
        <w:rPr>
          <w:lang w:val="ru-RU"/>
        </w:rPr>
        <w:t>обучающихся</w:t>
      </w:r>
      <w:proofErr w:type="gramEnd"/>
      <w:r w:rsidRPr="00AB33BB">
        <w:rPr>
          <w:lang w:val="ru-RU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>
        <w:rPr>
          <w:lang w:val="ru-RU"/>
        </w:rPr>
        <w:t xml:space="preserve">- </w:t>
      </w:r>
      <w:r w:rsidRPr="00AB33BB">
        <w:rPr>
          <w:lang w:val="ru-RU"/>
        </w:rPr>
        <w:t xml:space="preserve">Привлечение внимания обучающихся к ценностному аспекту изучаемых на уроках предметов, явлений, событий </w:t>
      </w:r>
      <w:proofErr w:type="gramStart"/>
      <w:r w:rsidRPr="00AB33BB">
        <w:rPr>
          <w:lang w:val="ru-RU"/>
        </w:rPr>
        <w:t>через</w:t>
      </w:r>
      <w:proofErr w:type="gramEnd"/>
      <w:r w:rsidRPr="00AB33BB">
        <w:rPr>
          <w:lang w:val="ru-RU"/>
        </w:rPr>
        <w:t>:</w:t>
      </w:r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 w:rsidRPr="00AB33BB">
        <w:rPr>
          <w:lang w:val="ru-RU"/>
        </w:rPr>
        <w:t>— использование на уроках информации, затрагивающей важные социальные, нравственные, этические вопросы</w:t>
      </w:r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>
        <w:rPr>
          <w:lang w:val="ru-RU"/>
        </w:rPr>
        <w:t>-</w:t>
      </w:r>
      <w:r w:rsidRPr="00AB33BB">
        <w:rPr>
          <w:lang w:val="ru-RU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классе.</w:t>
      </w:r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>
        <w:rPr>
          <w:lang w:val="ru-RU"/>
        </w:rPr>
        <w:t xml:space="preserve">- </w:t>
      </w:r>
      <w:r w:rsidRPr="00AB33BB">
        <w:rPr>
          <w:lang w:val="ru-RU"/>
        </w:rPr>
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</w:r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>
        <w:rPr>
          <w:lang w:val="ru-RU"/>
        </w:rPr>
        <w:t xml:space="preserve">- </w:t>
      </w:r>
      <w:r w:rsidRPr="00AB33BB">
        <w:rPr>
          <w:lang w:val="ru-RU"/>
        </w:rPr>
        <w:t>Применение на уроке интерактивных форм работы, стимулирующих познавательную мотивацию обучающихся.</w:t>
      </w:r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>
        <w:rPr>
          <w:lang w:val="ru-RU"/>
        </w:rPr>
        <w:t xml:space="preserve">- </w:t>
      </w:r>
      <w:r w:rsidRPr="00AB33BB">
        <w:rPr>
          <w:lang w:val="ru-RU"/>
        </w:rPr>
        <w:t>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>
        <w:rPr>
          <w:lang w:val="ru-RU"/>
        </w:rPr>
        <w:t xml:space="preserve">- </w:t>
      </w:r>
      <w:r w:rsidRPr="00AB33BB">
        <w:rPr>
          <w:lang w:val="ru-RU"/>
        </w:rPr>
        <w:t xml:space="preserve"> 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proofErr w:type="gramStart"/>
      <w:r>
        <w:rPr>
          <w:lang w:val="ru-RU"/>
        </w:rPr>
        <w:t xml:space="preserve">- </w:t>
      </w:r>
      <w:r w:rsidRPr="00AB33BB">
        <w:rPr>
          <w:lang w:val="ru-RU"/>
        </w:rPr>
        <w:t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</w:t>
      </w:r>
      <w:bookmarkStart w:id="0" w:name="_GoBack"/>
      <w:bookmarkEnd w:id="0"/>
      <w:r w:rsidRPr="00AB33BB">
        <w:rPr>
          <w:lang w:val="ru-RU"/>
        </w:rPr>
        <w:t>нтирования и отстаивания своей точки зрения.</w:t>
      </w:r>
      <w:proofErr w:type="gramEnd"/>
    </w:p>
    <w:p w:rsidR="00AB33BB" w:rsidRPr="00AB33BB" w:rsidRDefault="00AB33BB" w:rsidP="00AB33BB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>
        <w:rPr>
          <w:lang w:val="ru-RU"/>
        </w:rPr>
        <w:t xml:space="preserve">- </w:t>
      </w:r>
      <w:r w:rsidRPr="00AB33BB">
        <w:rPr>
          <w:lang w:val="ru-RU"/>
        </w:rPr>
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2A4192" w:rsidRPr="00AB33BB" w:rsidRDefault="004507BA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 1 классе — 33 часа (по 1 часу в неделю)</w:t>
      </w:r>
    </w:p>
    <w:p w:rsidR="002A4192" w:rsidRPr="00AB33BB" w:rsidRDefault="002A4192">
      <w:pPr>
        <w:rPr>
          <w:lang w:val="ru-RU"/>
        </w:rPr>
        <w:sectPr w:rsidR="002A4192" w:rsidRPr="00AB33BB">
          <w:pgSz w:w="11900" w:h="16840"/>
          <w:pgMar w:top="286" w:right="1086" w:bottom="1440" w:left="666" w:header="720" w:footer="720" w:gutter="0"/>
          <w:cols w:space="720" w:equalWidth="0">
            <w:col w:w="10148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78" w:line="220" w:lineRule="exact"/>
        <w:rPr>
          <w:lang w:val="ru-RU"/>
        </w:rPr>
      </w:pPr>
    </w:p>
    <w:p w:rsidR="002A4192" w:rsidRPr="00AB33BB" w:rsidRDefault="004507BA">
      <w:pPr>
        <w:autoSpaceDE w:val="0"/>
        <w:autoSpaceDN w:val="0"/>
        <w:spacing w:after="0" w:line="230" w:lineRule="auto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A4192" w:rsidRPr="00AB33BB" w:rsidRDefault="004507BA">
      <w:pPr>
        <w:autoSpaceDE w:val="0"/>
        <w:autoSpaceDN w:val="0"/>
        <w:spacing w:before="346" w:after="0" w:line="262" w:lineRule="auto"/>
        <w:ind w:left="180" w:right="3600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Природа как источник сырьевых ресурсов и творчества мастеров.</w:t>
      </w:r>
    </w:p>
    <w:p w:rsidR="002A4192" w:rsidRPr="00AB33BB" w:rsidRDefault="004507B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Красота и разнообразие природных форм, их передача в изделиях из различных материалов.</w:t>
      </w:r>
    </w:p>
    <w:p w:rsidR="002A4192" w:rsidRPr="00AB33BB" w:rsidRDefault="004507BA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2" w:after="0" w:line="262" w:lineRule="auto"/>
        <w:ind w:right="1440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Профессии родных и знакомых. Профессии, связанные с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из</w:t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gram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чаемыми материалами и производствами. Профессии сферы обслуживания.</w:t>
      </w:r>
    </w:p>
    <w:p w:rsidR="002A4192" w:rsidRPr="00AB33BB" w:rsidRDefault="004507B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Традиции и праздники народов России, ремёсла, обычаи.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A4192" w:rsidRPr="00AB33BB" w:rsidRDefault="004507BA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2A4192" w:rsidRPr="00AB33BB" w:rsidRDefault="004507BA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2A4192" w:rsidRPr="00AB33BB" w:rsidRDefault="004507BA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proofErr w:type="gramEnd"/>
    </w:p>
    <w:p w:rsidR="002A4192" w:rsidRPr="00AB33BB" w:rsidRDefault="004507BA">
      <w:pPr>
        <w:autoSpaceDE w:val="0"/>
        <w:autoSpaceDN w:val="0"/>
        <w:spacing w:before="70" w:after="0" w:line="274" w:lineRule="auto"/>
        <w:ind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A4192" w:rsidRPr="00AB33BB" w:rsidRDefault="004507BA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:rsidR="002A4192" w:rsidRPr="00AB33BB" w:rsidRDefault="004507B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Виды природных материалов (плоские — листья и объёмные — орехи, шишки, семена, ветки).</w:t>
      </w:r>
      <w:proofErr w:type="gramEnd"/>
    </w:p>
    <w:p w:rsidR="002A4192" w:rsidRPr="00AB33BB" w:rsidRDefault="004507BA">
      <w:pPr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A4192" w:rsidRPr="00AB33BB" w:rsidRDefault="004507BA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2A4192" w:rsidRPr="00AB33BB" w:rsidRDefault="004507BA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отделочных материалов.</w:t>
      </w:r>
    </w:p>
    <w:p w:rsidR="002A4192" w:rsidRPr="00AB33BB" w:rsidRDefault="004507BA">
      <w:pPr>
        <w:autoSpaceDE w:val="0"/>
        <w:autoSpaceDN w:val="0"/>
        <w:spacing w:before="190" w:after="0" w:line="262" w:lineRule="auto"/>
        <w:ind w:left="180" w:right="288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</w:t>
      </w:r>
      <w:proofErr w:type="gramStart"/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моделирование</w:t>
      </w:r>
      <w:proofErr w:type="gramEnd"/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Простые и объёмные конструкции из разных материалов (пластические массы, бумага, текстиль и</w:t>
      </w:r>
    </w:p>
    <w:p w:rsidR="002A4192" w:rsidRPr="00AB33BB" w:rsidRDefault="002A4192">
      <w:pPr>
        <w:rPr>
          <w:lang w:val="ru-RU"/>
        </w:rPr>
        <w:sectPr w:rsidR="002A4192" w:rsidRPr="00AB33BB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p w:rsidR="002A4192" w:rsidRPr="00AB33BB" w:rsidRDefault="004507BA">
      <w:pPr>
        <w:autoSpaceDE w:val="0"/>
        <w:autoSpaceDN w:val="0"/>
        <w:spacing w:after="0" w:line="283" w:lineRule="auto"/>
        <w:ind w:right="144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и результата. Элементарное прогнозирование порядка действий в зависимости от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желаемого/необходимого результата; выбор способа работы в зависимости от требуемого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результата/замысла.</w:t>
      </w:r>
    </w:p>
    <w:p w:rsidR="002A4192" w:rsidRPr="00AB33BB" w:rsidRDefault="004507BA">
      <w:pPr>
        <w:autoSpaceDE w:val="0"/>
        <w:autoSpaceDN w:val="0"/>
        <w:spacing w:before="190" w:after="0" w:line="271" w:lineRule="auto"/>
        <w:ind w:left="180" w:right="2304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 Информация. Виды информации.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192" w:after="0" w:line="283" w:lineRule="auto"/>
        <w:ind w:right="720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УУД: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 (в пределах изученного);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использовать предложенную инструкцию (устную, графическую);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устройство простых изделий по образцу, рисунку, выделять основные и второстепенные составляющие конструкции;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информацию (представленную в объяснении учителя или в учебнике), использовать её в работе;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УУД: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r w:rsidRPr="00AB33B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егулятивные УУД: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и удерживать в процессе деятельности предложенную учебную задачу;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критерии оценки качества работы, руководствоваться ими в процессе анализа и оценки выполненных работ;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действия контроля и оценки по предложенным критериям.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положительное отношение к включению в совместную работу, к простым видам сотрудничества;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A4192" w:rsidRPr="00AB33BB" w:rsidRDefault="002A4192">
      <w:pPr>
        <w:rPr>
          <w:lang w:val="ru-RU"/>
        </w:rPr>
        <w:sectPr w:rsidR="002A4192" w:rsidRPr="00AB33BB">
          <w:pgSz w:w="11900" w:h="16840"/>
          <w:pgMar w:top="286" w:right="640" w:bottom="115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78" w:line="220" w:lineRule="exact"/>
        <w:rPr>
          <w:lang w:val="ru-RU"/>
        </w:rPr>
      </w:pPr>
    </w:p>
    <w:p w:rsidR="002A4192" w:rsidRPr="00AB33BB" w:rsidRDefault="004507BA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УЧЕБНОГО ПРЕДМЕТА «ТЕХНОЛОГИЯ</w:t>
      </w:r>
      <w:proofErr w:type="gramStart"/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»Н</w:t>
      </w:r>
      <w:proofErr w:type="gramEnd"/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 УРОВНЕ НАЧАЛЬНОГО ОБЩЕГО ОБРАЗОВАНИЯ 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346" w:after="0" w:line="290" w:lineRule="auto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сосуществования рукотворного мира с миром природы</w:t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;о</w:t>
      </w:r>
      <w:proofErr w:type="gram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тветственное отношение к сохранению окружающей среды;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природных объектов, образцов мировой и отечественной художественной культуры;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: организованность, аккуратность, трудолюбие, ответственность, умение справляться с доступными проблемами; </w:t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</w:t>
      </w:r>
      <w:proofErr w:type="gram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проявление толерантности и доброжелательности.</w:t>
      </w:r>
    </w:p>
    <w:p w:rsidR="002A4192" w:rsidRPr="00AB33BB" w:rsidRDefault="004507BA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proofErr w:type="gramStart"/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AB33BB">
        <w:rPr>
          <w:lang w:val="ru-RU"/>
        </w:rPr>
        <w:tab/>
      </w:r>
      <w:proofErr w:type="gramStart"/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  <w:proofErr w:type="gramEnd"/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2A4192" w:rsidRPr="00AB33BB" w:rsidRDefault="002A4192">
      <w:pPr>
        <w:rPr>
          <w:lang w:val="ru-RU"/>
        </w:rPr>
        <w:sectPr w:rsidR="002A4192" w:rsidRPr="00AB33BB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p w:rsidR="002A4192" w:rsidRPr="00AB33BB" w:rsidRDefault="004507BA">
      <w:pPr>
        <w:tabs>
          <w:tab w:val="left" w:pos="180"/>
        </w:tabs>
        <w:autoSpaceDE w:val="0"/>
        <w:autoSpaceDN w:val="0"/>
        <w:spacing w:after="0" w:line="281" w:lineRule="auto"/>
        <w:ind w:right="288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AB33BB">
        <w:rPr>
          <w:lang w:val="ru-RU"/>
        </w:rPr>
        <w:tab/>
      </w:r>
      <w:proofErr w:type="gramStart"/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  <w:proofErr w:type="gramEnd"/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AB33BB">
        <w:rPr>
          <w:lang w:val="ru-RU"/>
        </w:rPr>
        <w:tab/>
      </w:r>
      <w:proofErr w:type="gramStart"/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выполнять действия контроля и оценки;</w:t>
      </w:r>
      <w:proofErr w:type="gram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вносить необходимые коррективы в действие после его завершения на основе его оценки и учёта характера сделанных ошибок;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волевуюсаморегуляцию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2A4192" w:rsidRPr="00AB33BB" w:rsidRDefault="004507BA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:rsidR="002A4192" w:rsidRPr="00AB33BB" w:rsidRDefault="004507BA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 первом классе </w:t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правила безопасной работы ножницами, иглой и аккуратной работы с клеем; </w:t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</w:t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;э</w:t>
      </w:r>
      <w:proofErr w:type="gram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кономия материала при разметке);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 </w:t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определять наименования отдельных материалов (бумага, картон, фольга, пластилин, природные,</w:t>
      </w:r>
      <w:proofErr w:type="gramEnd"/>
    </w:p>
    <w:p w:rsidR="002A4192" w:rsidRPr="00AB33BB" w:rsidRDefault="002A4192">
      <w:pPr>
        <w:rPr>
          <w:lang w:val="ru-RU"/>
        </w:rPr>
        <w:sectPr w:rsidR="002A4192" w:rsidRPr="00AB33BB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78" w:line="220" w:lineRule="exact"/>
        <w:rPr>
          <w:lang w:val="ru-RU"/>
        </w:rPr>
      </w:pPr>
    </w:p>
    <w:p w:rsidR="002A4192" w:rsidRPr="00AB33BB" w:rsidRDefault="004507BA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текстильные материалы и пр.) и способы их обработки (сгибание, отрывание,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сминание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, резание, лепка и пр.); выполнять доступные технологические приёмы ручной обработки материалов при изготовлении изделий;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наименованиях основных технологических операций: разметка деталей, выделение деталей, сборка изделия;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оформлять изделия строчкой прямого стежка;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понимать смысл понятий «изделие», «деталь изделия», «образец», «заготовка», «материал»</w:t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инструмент», «приспособление», «конструирование», «аппликация»;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задания с опорой на готовый план;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обслуживать себя во время работы: соблюдать порядок на рабочем месте, ухаживать за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инструментами и правильно хранить их; </w:t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правила гигиены труда;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рассматривать и анализировать простые по конструкции образцы (по вопросам учителя);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 </w:t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  <w:proofErr w:type="gramEnd"/>
      <w:r w:rsidRPr="00AB33BB">
        <w:rPr>
          <w:lang w:val="ru-RU"/>
        </w:rPr>
        <w:br/>
      </w:r>
      <w:r w:rsidRPr="00AB33BB">
        <w:rPr>
          <w:lang w:val="ru-RU"/>
        </w:rPr>
        <w:tab/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ручные инструменты (ножницы, игла, линейка) и приспособления (шаблон, стека, булавки и др.), безопасно хранить и работать ими;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материалы и инструменты по их назначению;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  <w:proofErr w:type="gramEnd"/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инструменту без откладывания размеров); точно резать ножницами по линиям разметки; </w:t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придавать форму деталям и изделию сгибанием, складыванием, вытягиванием, отрыванием,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сминанием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для сушки плоских изделий пресс;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  <w:proofErr w:type="gramEnd"/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разборные и неразборные конструкции несложных изделий;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элементарное сотрудничество, участвовать в коллективных работах под руководством учителя; </w:t>
      </w:r>
      <w:r w:rsidRPr="00AB33BB">
        <w:rPr>
          <w:lang w:val="ru-RU"/>
        </w:rPr>
        <w:br/>
      </w:r>
      <w:r w:rsidRPr="00AB33BB">
        <w:rPr>
          <w:lang w:val="ru-RU"/>
        </w:rPr>
        <w:tab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коллективные работы проектного характера.</w:t>
      </w:r>
    </w:p>
    <w:p w:rsidR="002A4192" w:rsidRPr="00AB33BB" w:rsidRDefault="002A4192">
      <w:pPr>
        <w:rPr>
          <w:lang w:val="ru-RU"/>
        </w:rPr>
        <w:sectPr w:rsidR="002A4192" w:rsidRPr="00AB33BB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4" w:line="220" w:lineRule="exact"/>
        <w:rPr>
          <w:lang w:val="ru-RU"/>
        </w:rPr>
      </w:pPr>
    </w:p>
    <w:p w:rsidR="002A4192" w:rsidRDefault="004507BA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7" w:lineRule="auto"/>
              <w:ind w:left="74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5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2A4192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192" w:rsidRDefault="002A419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192" w:rsidRDefault="002A4192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192" w:rsidRDefault="002A419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192" w:rsidRDefault="002A419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192" w:rsidRDefault="002A419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192" w:rsidRDefault="002A4192"/>
        </w:tc>
      </w:tr>
      <w:tr w:rsidR="002A4192" w:rsidRPr="0065002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1. ТЕХНОЛОГИИ, ПРОФЕССИИ И ПРОИЗВОДСТВА</w:t>
            </w:r>
          </w:p>
        </w:tc>
      </w:tr>
      <w:tr w:rsidR="002A4192" w:rsidRPr="00650021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80" w:after="0" w:line="250" w:lineRule="auto"/>
              <w:ind w:left="72" w:right="576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Природа как источник сырьевых ресурсов и творчества мастеров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80" w:after="0" w:line="250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правила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безопасности при работе инструментами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приспособлениями;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80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80" w:after="0" w:line="245" w:lineRule="auto"/>
              <w:ind w:left="72" w:right="158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«Рукотворный и природный мир города и села»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/5363/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/167842/</w:t>
            </w:r>
          </w:p>
        </w:tc>
      </w:tr>
      <w:tr w:rsidR="002A4192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Общее понятие об изучаемых материалах, их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происхождении, разнообразии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09.09.2022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возможности;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использования изучаемых; инструментов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приспособлений людьми; разных профессий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45" w:lineRule="auto"/>
              <w:ind w:left="72" w:right="144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«Что такое технология»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/1820598?</w:t>
            </w:r>
          </w:p>
          <w:p w:rsidR="002A4192" w:rsidRDefault="004507BA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2A4192">
        <w:trPr>
          <w:trHeight w:hRule="exact" w:val="37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Подготовка к работе. Рабочее место, его организация в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зависимости от вида работы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16.09.2022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 рабочее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место 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зависимости от вида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работы.;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Рационально размещать на; рабочем месте материалы и; инструменты; поддерживать; порядок во время работы;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убирать рабочее место по;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окончании работы под;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руководством учителя;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изучать важность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подготовки;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организации;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уборки рабочего;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поддержания порядка;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Урок «Материалы и инструменты.</w:t>
            </w:r>
          </w:p>
          <w:p w:rsidR="002A4192" w:rsidRPr="00AB33BB" w:rsidRDefault="004507BA">
            <w:pPr>
              <w:autoSpaceDE w:val="0"/>
              <w:autoSpaceDN w:val="0"/>
              <w:spacing w:before="20" w:after="0" w:line="245" w:lineRule="auto"/>
              <w:ind w:left="72" w:right="144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Организация рабочего места»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/1780280?</w:t>
            </w:r>
          </w:p>
          <w:p w:rsidR="002A4192" w:rsidRDefault="004507BA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menuReferrer=catalogue </w:t>
            </w:r>
          </w:p>
        </w:tc>
      </w:tr>
    </w:tbl>
    <w:p w:rsidR="002A4192" w:rsidRDefault="002A4192">
      <w:pPr>
        <w:autoSpaceDE w:val="0"/>
        <w:autoSpaceDN w:val="0"/>
        <w:spacing w:after="0" w:line="14" w:lineRule="exact"/>
      </w:pPr>
    </w:p>
    <w:p w:rsidR="002A4192" w:rsidRDefault="002A4192">
      <w:pPr>
        <w:sectPr w:rsidR="002A4192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Default="002A41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 w:rsidRPr="00650021">
        <w:trPr>
          <w:trHeight w:hRule="exact" w:val="40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Профессии родных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 знакомых. Профессии,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связанные с изучаемыми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материалами 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производствами.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Профессиисферыобслуживания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23.09.2022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формировать общее понятие об;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изучаемых материалах;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происхождение;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разнообразие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основные свойства;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отличие материалов от;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приспособлений;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возможности; использования;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изучаемых материалов при; изготовлении изделий;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предметов быта и др.</w:t>
            </w:r>
            <w:proofErr w:type="gramEnd"/>
          </w:p>
          <w:p w:rsidR="002A4192" w:rsidRDefault="004507BA">
            <w:pPr>
              <w:autoSpaceDE w:val="0"/>
              <w:autoSpaceDN w:val="0"/>
              <w:spacing w:before="20" w:after="0" w:line="245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людьми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разныхпрофессий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«Трудовая деятельность и ее значение в жизни человека»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/4808?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</w:p>
        </w:tc>
      </w:tr>
      <w:tr w:rsidR="002A4192" w:rsidRPr="00650021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30.09.2022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знакомиться с профессиями; 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связанными с изучаемыми; материалами 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производствами;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традиций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праздников народов России; 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ремёсел;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обычаев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производств;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связанных с;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изучаемыми материалами и; производствами;;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«Русская игрушка. Традиция, ремесло, образ. Как играли в старину» (МЭШ)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/8478268?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</w:p>
        </w:tc>
      </w:tr>
      <w:tr w:rsidR="002A4192">
        <w:trPr>
          <w:trHeight w:hRule="exact" w:val="348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2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</w:tr>
      <w:tr w:rsidR="002A4192" w:rsidRPr="00650021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2. ТЕХНОЛОГИИ РУЧНОЙ ОБРАБОТКИ МАТЕРИАЛОВ</w:t>
            </w:r>
          </w:p>
        </w:tc>
      </w:tr>
    </w:tbl>
    <w:p w:rsidR="002A4192" w:rsidRPr="00AB33BB" w:rsidRDefault="002A4192">
      <w:pPr>
        <w:autoSpaceDE w:val="0"/>
        <w:autoSpaceDN w:val="0"/>
        <w:spacing w:after="0" w:line="14" w:lineRule="exact"/>
        <w:rPr>
          <w:lang w:val="ru-RU"/>
        </w:rPr>
      </w:pPr>
    </w:p>
    <w:p w:rsidR="002A4192" w:rsidRPr="00AB33BB" w:rsidRDefault="002A4192">
      <w:pPr>
        <w:rPr>
          <w:lang w:val="ru-RU"/>
        </w:rPr>
        <w:sectPr w:rsidR="002A4192" w:rsidRPr="00AB33B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 w:rsidRPr="00650021">
        <w:trPr>
          <w:trHeight w:hRule="exact" w:val="53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Бережное, экономное 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рациональное использование обрабатываемых материалов.</w:t>
            </w:r>
          </w:p>
          <w:p w:rsidR="002A4192" w:rsidRPr="00AB33BB" w:rsidRDefault="004507BA">
            <w:pPr>
              <w:autoSpaceDE w:val="0"/>
              <w:autoSpaceDN w:val="0"/>
              <w:spacing w:before="20" w:after="0" w:line="250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Использование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конструктивных особенностей материалов при изготовлении изделий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07.10.2022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учителя; организовывать свою;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деятельность: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 место для работы с; бумагой и картоном;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рационально размещать;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материалы; в соответствии с;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обучающихся;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процессе выполнения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и при;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необходимости;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восстанавливать порядок на; рабочем месте; убирать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соблюдать технику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безопасной;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работы инструментами и;</w:t>
            </w:r>
            <w:proofErr w:type="gramEnd"/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приспособлениями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«Природа и творчество. Природные материалы. Листья и фантазии»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/5365/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/167915/ </w:t>
            </w:r>
          </w:p>
        </w:tc>
      </w:tr>
      <w:tr w:rsidR="002A4192" w:rsidRPr="00650021">
        <w:trPr>
          <w:trHeight w:hRule="exact" w:val="28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Основные технологические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операции ручной обработки материалов: разметка деталей, выделение деталей,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формообразование деталей,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сборка изделия, отделка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изделия или его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14.10.2022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названия и; назначение основных; инструментов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приспособлений для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ручного;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труда (линейка;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карандаш;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ножницы;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шаблон и др.);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их в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практической;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работе;;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216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«Секреты бумаги и картона. Оригами»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/4230/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/170488/</w:t>
            </w:r>
          </w:p>
        </w:tc>
      </w:tr>
    </w:tbl>
    <w:p w:rsidR="002A4192" w:rsidRPr="00AB33BB" w:rsidRDefault="002A4192">
      <w:pPr>
        <w:autoSpaceDE w:val="0"/>
        <w:autoSpaceDN w:val="0"/>
        <w:spacing w:after="0" w:line="14" w:lineRule="exact"/>
        <w:rPr>
          <w:lang w:val="ru-RU"/>
        </w:rPr>
      </w:pPr>
    </w:p>
    <w:p w:rsidR="002A4192" w:rsidRPr="00AB33BB" w:rsidRDefault="002A4192">
      <w:pPr>
        <w:rPr>
          <w:lang w:val="ru-RU"/>
        </w:rPr>
        <w:sectPr w:rsidR="002A4192" w:rsidRPr="00AB33B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 w:rsidRPr="00650021">
        <w:trPr>
          <w:trHeight w:hRule="exact" w:val="3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разметки деталей: на глаз и от руки, по шаблону, по линейке (как  направляющему инструменту без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откладывания размеров) с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опорой на рисунки,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графическую инструкцию,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простейшую схему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21.10.2022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ходе беседы с учителем; понимать смысл понятий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;«</w:t>
            </w:r>
            <w:proofErr w:type="gram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конструирование»;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«изделие»;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«деталь изделия»;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«образец»; рассматривать и; анализировать простые по; конструкции;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образцы; анализировать;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простейшую конструкцию; изделия: выделять детали; их;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взаимное;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расположение;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244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«Шаблон. Для чего он нужен?»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/5969/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/170658/</w:t>
            </w:r>
          </w:p>
        </w:tc>
      </w:tr>
      <w:tr w:rsidR="002A4192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Чтение условных графических изображений (называние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операций, способов и приёмов работы, последовательности изготовления изделий)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28.10.2022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читать простые графические; схемы изготовления изделия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изделие по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заданной;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схеме под руководством;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учителя;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планировать свою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 с;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опорой на предложенный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 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рабочей тетради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«Мастерская Деда Мороза и Снегурочки. Проектное задание «Скоро Новый год!»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(РЭШ) https://resh.edu.ru/subject/lesson/5096/start/190479/</w:t>
            </w:r>
          </w:p>
        </w:tc>
      </w:tr>
      <w:tr w:rsidR="002A4192" w:rsidRPr="00650021">
        <w:trPr>
          <w:trHeight w:hRule="exact" w:val="16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Правила экономной и аккуратной разметки.</w:t>
            </w:r>
          </w:p>
          <w:p w:rsidR="002A4192" w:rsidRPr="00AB33BB" w:rsidRDefault="004507BA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Рациональная разметка 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вырезание нескольких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одинаковых деталей из бумаги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11.11.2022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общее представление 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конструкции изделия; детали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части 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их взаимное;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расположение в общей;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конструкции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45" w:lineRule="auto"/>
              <w:ind w:left="72" w:right="158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«Бабочки. Как изготовить их из листа бумаги?»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/5968/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/170710/</w:t>
            </w:r>
          </w:p>
        </w:tc>
      </w:tr>
    </w:tbl>
    <w:p w:rsidR="002A4192" w:rsidRPr="00AB33BB" w:rsidRDefault="002A4192">
      <w:pPr>
        <w:autoSpaceDE w:val="0"/>
        <w:autoSpaceDN w:val="0"/>
        <w:spacing w:after="0" w:line="14" w:lineRule="exact"/>
        <w:rPr>
          <w:lang w:val="ru-RU"/>
        </w:rPr>
      </w:pPr>
    </w:p>
    <w:p w:rsidR="002A4192" w:rsidRPr="00AB33BB" w:rsidRDefault="002A4192">
      <w:pPr>
        <w:rPr>
          <w:lang w:val="ru-RU"/>
        </w:rPr>
        <w:sectPr w:rsidR="002A4192" w:rsidRPr="00AB33B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 w:rsidRPr="00650021">
        <w:trPr>
          <w:trHeight w:hRule="exact" w:val="59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52" w:lineRule="auto"/>
              <w:ind w:left="72"/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соединения деталей в изделии: с помощью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пластилина, клея,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скручивание, сшивание 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др.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Приёмы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аккуратной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работы с клеем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18.11.2022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учителя; организовывать свою;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деятельность: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 место для работы с; бумагой и картоном;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рационально размещать;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материалы; в соответствии с;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обучающихся;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процессе выполнения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и при;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необходимости;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восстанавливать порядок на; рабочем месте; убирать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соблюдать технику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безопасной;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работы инструментами и;</w:t>
            </w:r>
            <w:proofErr w:type="gramEnd"/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приспособлениями;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изделия с;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осваиваемых;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технологий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proofErr w:type="spell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Видеоурок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 изготовлению самолета «Летучая мышь»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/7566683?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</w:p>
        </w:tc>
      </w:tr>
    </w:tbl>
    <w:p w:rsidR="002A4192" w:rsidRPr="00AB33BB" w:rsidRDefault="002A4192">
      <w:pPr>
        <w:autoSpaceDE w:val="0"/>
        <w:autoSpaceDN w:val="0"/>
        <w:spacing w:after="0" w:line="14" w:lineRule="exact"/>
        <w:rPr>
          <w:lang w:val="ru-RU"/>
        </w:rPr>
      </w:pPr>
    </w:p>
    <w:p w:rsidR="002A4192" w:rsidRPr="00AB33BB" w:rsidRDefault="002A4192">
      <w:pPr>
        <w:rPr>
          <w:lang w:val="ru-RU"/>
        </w:rPr>
        <w:sectPr w:rsidR="002A4192" w:rsidRPr="00AB33B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 w:rsidRPr="00650021">
        <w:trPr>
          <w:trHeight w:hRule="exact" w:val="73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Отделка изделия или его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деталей (окрашивание,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вышивка, аппликация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25.11.2022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57" w:lineRule="auto"/>
              <w:ind w:left="72"/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учителя; организовывать свою;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деятельность: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 место для работы с; бумагой и картоном;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рационально размещать;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материалы; в соответствии с;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обучающихся;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процессе выполнения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и при;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необходимости;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восстанавливать порядок на; рабочем месте; убирать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ходе беседы с учителем; понимать смысл понятий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;«</w:t>
            </w:r>
            <w:proofErr w:type="gram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конструирование»;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«изделие»;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«деталь изделия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образец»; под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руководством;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учителя;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собирать плоскостную </w:t>
            </w:r>
            <w:r w:rsidRPr="00AB33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объяснятьспособ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сборки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«Конструирование из цветной бумаги "Бабочка"»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/10096685?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</w:p>
        </w:tc>
      </w:tr>
    </w:tbl>
    <w:p w:rsidR="002A4192" w:rsidRPr="00AB33BB" w:rsidRDefault="002A4192">
      <w:pPr>
        <w:autoSpaceDE w:val="0"/>
        <w:autoSpaceDN w:val="0"/>
        <w:spacing w:after="0" w:line="14" w:lineRule="exact"/>
        <w:rPr>
          <w:lang w:val="ru-RU"/>
        </w:rPr>
      </w:pPr>
    </w:p>
    <w:p w:rsidR="002A4192" w:rsidRPr="00AB33BB" w:rsidRDefault="002A4192">
      <w:pPr>
        <w:rPr>
          <w:lang w:val="ru-RU"/>
        </w:rPr>
        <w:sectPr w:rsidR="002A4192" w:rsidRPr="00AB33B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>
        <w:trPr>
          <w:trHeight w:hRule="exact" w:val="80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Подбор соответствующих инструментов и способов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обработки материалов в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зависимости от их свойств и видов изделий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02.12.2022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учителя; организовывать свою;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деятельность: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 место для работы с; бумагой и картоном;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рационально размещать;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материалы; в соответствии с;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обучающихся;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процессе выполнения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и при;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необходимости;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восстанавливать порядок на; рабочем месте; убирать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безопасной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аккуратной работы;</w:t>
            </w:r>
            <w:proofErr w:type="gramEnd"/>
            <w:r w:rsidRPr="00AB33BB">
              <w:rPr>
                <w:lang w:val="ru-RU"/>
              </w:rPr>
              <w:br/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ножницами;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клеем;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названия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назначение основных;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приспособлений для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ручного;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труда (линейка;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карандаш;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ножницы;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шаблон и др.);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их в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практической;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работе;;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right="1440"/>
              <w:jc w:val="center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«Аппликация из засушенных листьев "Бабочка"» (МЭШ)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/2353502?</w:t>
            </w:r>
          </w:p>
          <w:p w:rsidR="002A4192" w:rsidRDefault="004507BA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menuReferrer=catalogue </w:t>
            </w:r>
          </w:p>
        </w:tc>
      </w:tr>
    </w:tbl>
    <w:p w:rsidR="002A4192" w:rsidRDefault="002A4192">
      <w:pPr>
        <w:autoSpaceDE w:val="0"/>
        <w:autoSpaceDN w:val="0"/>
        <w:spacing w:after="0" w:line="14" w:lineRule="exact"/>
      </w:pPr>
    </w:p>
    <w:p w:rsidR="002A4192" w:rsidRDefault="002A4192">
      <w:pPr>
        <w:sectPr w:rsidR="002A419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Default="002A41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>
        <w:trPr>
          <w:trHeight w:hRule="exact" w:val="28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Наиболее распространённые виды бумаги. Их общие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свойства. Простейшие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обработки бумаги различных видов: сгибание и складывание, </w:t>
            </w:r>
            <w:proofErr w:type="spellStart"/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сминание</w:t>
            </w:r>
            <w:proofErr w:type="spellEnd"/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,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обрывание, склеивание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09.12.2022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общее представление 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конструкции изделия; детали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части 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их взаимное;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расположение в общей;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конструкции;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изделия с;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осваиваемых;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144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«Работа с бумагой. Аппликация "Жираф"» (МЭШ)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/2354677?</w:t>
            </w:r>
          </w:p>
          <w:p w:rsidR="002A4192" w:rsidRDefault="004507BA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2A4192" w:rsidRPr="00650021">
        <w:trPr>
          <w:trHeight w:hRule="exact" w:val="53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Резание бумаги ножницами. Правила безопасной работы, передачи и хранения ножниц.</w:t>
            </w:r>
          </w:p>
          <w:p w:rsidR="002A4192" w:rsidRDefault="004507BA">
            <w:pPr>
              <w:autoSpaceDE w:val="0"/>
              <w:autoSpaceDN w:val="0"/>
              <w:spacing w:before="1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Картон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16.12.2022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учителя; организовывать свою;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деятельность: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 место для работы с; бумагой и картоном;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рационально размещать;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материалы; в соответствии с;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обучающихся;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процессе выполнения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и при;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необходимости;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восстанавливать порядок на; рабочем месте; убирать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соблюдать технику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безопасной;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работы инструментами и;</w:t>
            </w:r>
            <w:proofErr w:type="gramEnd"/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приспособлениями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45" w:lineRule="auto"/>
              <w:ind w:right="2448"/>
              <w:jc w:val="center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«Ножницы. Что ты о них знаешь?»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/5965/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/170616/</w:t>
            </w:r>
          </w:p>
        </w:tc>
      </w:tr>
      <w:tr w:rsidR="002A4192" w:rsidRPr="00650021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Пластические массы, их виды (пластилин, пластика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23.12.2022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называть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пластилина (или других;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используемых пластических; масс): цвет;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пластичность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100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«Что может пластилин? Проектное задание «Аквариум»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/5095/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/168042/ </w:t>
            </w:r>
          </w:p>
        </w:tc>
      </w:tr>
    </w:tbl>
    <w:p w:rsidR="002A4192" w:rsidRPr="00AB33BB" w:rsidRDefault="002A4192">
      <w:pPr>
        <w:autoSpaceDE w:val="0"/>
        <w:autoSpaceDN w:val="0"/>
        <w:spacing w:after="0" w:line="14" w:lineRule="exact"/>
        <w:rPr>
          <w:lang w:val="ru-RU"/>
        </w:rPr>
      </w:pPr>
    </w:p>
    <w:p w:rsidR="002A4192" w:rsidRPr="00AB33BB" w:rsidRDefault="002A4192">
      <w:pPr>
        <w:rPr>
          <w:lang w:val="ru-RU"/>
        </w:rPr>
        <w:sectPr w:rsidR="002A4192" w:rsidRPr="00AB33BB">
          <w:pgSz w:w="16840" w:h="11900"/>
          <w:pgMar w:top="284" w:right="640" w:bottom="8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 w:rsidRPr="00650021">
        <w:trPr>
          <w:trHeight w:hRule="exact" w:val="45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изготовления изделий доступной по сложности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формы из них: разметка на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глаз, отделение части (стекой, отрыванием), придание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формы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13.01.2023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помощью учителя;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организовывать рабочее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для работы с пластическими; массами;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рационально размещать;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инструменты и материалы в; соответствии с;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индивидуальными </w:t>
            </w:r>
            <w:proofErr w:type="spell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</w:t>
            </w:r>
            <w:proofErr w:type="spellEnd"/>
            <w:r w:rsidRPr="00AB33BB"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proofErr w:type="spell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бенностями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процессе;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изделия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проверять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восстанавливать порядок на; рабочем месте; убирать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изделия с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опорой;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 рисунки;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схемы и подписи к;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ним;;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 «</w:t>
            </w:r>
            <w:proofErr w:type="spell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Пластилинография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/10634269?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</w:p>
        </w:tc>
      </w:tr>
      <w:tr w:rsidR="002A4192">
        <w:trPr>
          <w:trHeight w:hRule="exact" w:val="49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Виды природных материалов (плоские — листья 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объёмные — орехи, шишки, семена, ветки)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20.01.2023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учителя; организовывать свою;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деятельность: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 место для работы с; природным материалом;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 рационально; размещать инструменты и; материалы в соответствии с; индивидуальными;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обучающихся;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процессе выполнения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и при;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необходимости;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восстанавливать порядок на; рабочем месте; убирать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место;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природный; материал для отделки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изделия;;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144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«Свойства и заготовка природных материалов» (МЭШ)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/2381226?</w:t>
            </w:r>
          </w:p>
          <w:p w:rsidR="002A4192" w:rsidRDefault="004507BA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</w:tbl>
    <w:p w:rsidR="002A4192" w:rsidRDefault="002A4192">
      <w:pPr>
        <w:autoSpaceDE w:val="0"/>
        <w:autoSpaceDN w:val="0"/>
        <w:spacing w:after="0" w:line="14" w:lineRule="exact"/>
      </w:pPr>
    </w:p>
    <w:p w:rsidR="002A4192" w:rsidRDefault="002A4192">
      <w:pPr>
        <w:sectPr w:rsidR="002A4192">
          <w:pgSz w:w="16840" w:h="11900"/>
          <w:pgMar w:top="284" w:right="640" w:bottom="86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Default="002A41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работы с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природными материалами: подбор материалов в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соответствии с замыслом, составление композиции, соединение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27.01.2023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Узнавать;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выбирать технологические; приёмы ручной обработки; материалов в зависимости от их;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на практике;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различные приёмы работы с; природными материалами:; склеивание;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соединение и др.;;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144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«Свойства и заготовка природных материалов» (МЭШ)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/2381226?</w:t>
            </w:r>
          </w:p>
          <w:p w:rsidR="002A4192" w:rsidRDefault="004507BA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2A4192" w:rsidRPr="00650021">
        <w:trPr>
          <w:trHeight w:hRule="exact" w:val="59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Общее представление о тканях (текстиле), их строении 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свойствах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03.02.2023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названия 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назначение основных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инструментов 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приспособлений для ручного труда (игла, ножницы,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напёрсток, булавка, пяльцы), использовать в практической работе иглу, булавки,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ножницы;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учителя; организовывать свою;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деятельность: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подготавливать;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рабочее место для работы с; текстильными материалами; 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 и рационально; размещать инструменты и; материалы в соответствии с; индивидуальными;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особенностями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обучающихся;</w:t>
            </w:r>
            <w:proofErr w:type="gramEnd"/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процессе выполнения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контролировать и при;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необходимости;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восстанавливать порядок на; рабочем месте;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Убирать рабочее место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45" w:lineRule="auto"/>
              <w:ind w:left="72" w:right="216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«Мир тканей. Для чего нужны ткани?»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/4228/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/170848/</w:t>
            </w:r>
          </w:p>
        </w:tc>
      </w:tr>
    </w:tbl>
    <w:p w:rsidR="002A4192" w:rsidRPr="00AB33BB" w:rsidRDefault="002A4192">
      <w:pPr>
        <w:autoSpaceDE w:val="0"/>
        <w:autoSpaceDN w:val="0"/>
        <w:spacing w:after="0" w:line="14" w:lineRule="exact"/>
        <w:rPr>
          <w:lang w:val="ru-RU"/>
        </w:rPr>
      </w:pPr>
    </w:p>
    <w:p w:rsidR="002A4192" w:rsidRPr="00AB33BB" w:rsidRDefault="002A4192">
      <w:pPr>
        <w:rPr>
          <w:lang w:val="ru-RU"/>
        </w:rPr>
        <w:sectPr w:rsidR="002A4192" w:rsidRPr="00AB33BB">
          <w:pgSz w:w="16840" w:h="11900"/>
          <w:pgMar w:top="284" w:right="640" w:bottom="137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 w:rsidRPr="00650021">
        <w:trPr>
          <w:trHeight w:hRule="exact" w:val="29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Швейные инструменты и приспособления (иглы, булавки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10.02.2023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Убирать рабочее место; Знать строение иглы;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виды швейных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приспособлений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proofErr w:type="gram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виды игл;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их назначение;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различия в конструкциях; 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хранения;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игл и булавок;;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244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«Что умеет игла? Вышивка» (РЭШ)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/5366/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/190500/</w:t>
            </w:r>
          </w:p>
        </w:tc>
      </w:tr>
      <w:tr w:rsidR="002A4192" w:rsidRPr="00650021">
        <w:trPr>
          <w:trHeight w:hRule="exact" w:val="34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Отмеривание и заправка нитки в иголку, строчка прямого стежка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03.03.2023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строение иглы;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виды швейных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приспособлений;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виды игл;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их назначение;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различия в конструкциях;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правила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хранения;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игл и булавок;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виды ниток (швейные; 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мулине);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их назначение;;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"Что умеет игла?"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nachalniyeKlassi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uroki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ighla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truzhienitsa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tiekhnologhiia</w:t>
            </w:r>
            <w:proofErr w:type="spellEnd"/>
          </w:p>
        </w:tc>
      </w:tr>
    </w:tbl>
    <w:p w:rsidR="002A4192" w:rsidRPr="00AB33BB" w:rsidRDefault="002A4192">
      <w:pPr>
        <w:autoSpaceDE w:val="0"/>
        <w:autoSpaceDN w:val="0"/>
        <w:spacing w:after="0" w:line="14" w:lineRule="exact"/>
        <w:rPr>
          <w:lang w:val="ru-RU"/>
        </w:rPr>
      </w:pPr>
    </w:p>
    <w:p w:rsidR="002A4192" w:rsidRPr="00AB33BB" w:rsidRDefault="002A4192">
      <w:pPr>
        <w:rPr>
          <w:lang w:val="ru-RU"/>
        </w:rPr>
        <w:sectPr w:rsidR="002A4192" w:rsidRPr="00AB33B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>
        <w:trPr>
          <w:trHeight w:hRule="exact" w:val="457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2.18.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Использование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дополнительных отделочных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10.03.2023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приём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осыпания;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края ткани;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прямую;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строчку стежков и варианты; строчки прямого стежка;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(перевивы «змейка»;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«волна»;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«цепочка»)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.П</w:t>
            </w:r>
            <w:proofErr w:type="gram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онимать;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назначение изученных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строчек;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(отделка;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соединение деталей);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Узнавать;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выбирать технологические; приёмы ручной обработки; материалов в зависимости от их;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144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«Заплатка (работа с тканью)»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/1328970?</w:t>
            </w:r>
          </w:p>
          <w:p w:rsidR="002A4192" w:rsidRDefault="004507BA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2A4192">
        <w:trPr>
          <w:trHeight w:hRule="exact" w:val="348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</w:t>
            </w:r>
          </w:p>
        </w:tc>
        <w:tc>
          <w:tcPr>
            <w:tcW w:w="12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</w:tr>
      <w:tr w:rsidR="002A4192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 3. КОНСТРУИРОВАНИЕ И МОДЕЛИРОВАНИЕ</w:t>
            </w:r>
          </w:p>
        </w:tc>
      </w:tr>
      <w:tr w:rsidR="002A4192" w:rsidRPr="00650021">
        <w:trPr>
          <w:trHeight w:hRule="exact" w:val="43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Простые и объёмные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конструкции из разных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материалов (пластические массы, бумага, текстиль и др.) и способы их создания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17.03.2023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общее представление 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конструкции 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детали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части 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их взаимном;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расположении в общей;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конструкции; анализировать; конструкции образцов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основные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дополнительные детали;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конструкции;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 и способ соединения; анализировать конструкцию; изделия по рисунку;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фотографии;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«Объёмная аппликация «Берёзовая роща»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/8528639?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</w:p>
        </w:tc>
      </w:tr>
    </w:tbl>
    <w:p w:rsidR="002A4192" w:rsidRPr="00AB33BB" w:rsidRDefault="002A4192">
      <w:pPr>
        <w:autoSpaceDE w:val="0"/>
        <w:autoSpaceDN w:val="0"/>
        <w:spacing w:after="0" w:line="14" w:lineRule="exact"/>
        <w:rPr>
          <w:lang w:val="ru-RU"/>
        </w:rPr>
      </w:pPr>
    </w:p>
    <w:p w:rsidR="002A4192" w:rsidRPr="00AB33BB" w:rsidRDefault="002A4192">
      <w:pPr>
        <w:rPr>
          <w:lang w:val="ru-RU"/>
        </w:rPr>
        <w:sectPr w:rsidR="002A4192" w:rsidRPr="00AB33BB">
          <w:pgSz w:w="16840" w:h="11900"/>
          <w:pgMar w:top="284" w:right="640" w:bottom="83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 w:rsidRPr="00650021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Общее представление о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конструкции изделия; детали и части изделия, их взаимное расположение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 общей конструкции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24.03.2023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простые и; объёмные конструкции из; разных материалов;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(пластические массы;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бумага;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текстиль и др.);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модели (на;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плоскости);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рисунку;;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172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«Орнамент в полосе. Какие краски у весны?»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/5974/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/170795/</w:t>
            </w:r>
          </w:p>
        </w:tc>
      </w:tr>
      <w:tr w:rsidR="002A4192" w:rsidRPr="00650021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соединения деталей в изделиях из разных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07.04.2023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2" w:lineRule="auto"/>
              <w:ind w:left="72" w:right="43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в работе; осваиваемые способы; соединения деталей в изделиях;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 разных материалов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«Аппликация "Волшебная рыбка"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/10645028?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</w:p>
        </w:tc>
      </w:tr>
      <w:tr w:rsidR="002A4192">
        <w:trPr>
          <w:trHeight w:hRule="exact" w:val="22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Образец, анализ конструкции образцов изделий,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изготовление изделий по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образцу, рисунку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14.04.2023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порядок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действий 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зависимости от;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желаемого/необходимого; результата; выбирать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способ;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 с опорой на учебник; или рабочую тетрадь 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зависимости от требуемого; результата/замысла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45" w:lineRule="auto"/>
              <w:ind w:left="72" w:right="576"/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«Весенний праздник 8 Марта. Как сделать подарок – портрет?»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(РЭШ) https://resh.edu.ru/subject/lesson/5970/start/170637/</w:t>
            </w:r>
          </w:p>
        </w:tc>
      </w:tr>
    </w:tbl>
    <w:p w:rsidR="002A4192" w:rsidRDefault="002A4192">
      <w:pPr>
        <w:autoSpaceDE w:val="0"/>
        <w:autoSpaceDN w:val="0"/>
        <w:spacing w:after="0" w:line="14" w:lineRule="exact"/>
      </w:pPr>
    </w:p>
    <w:p w:rsidR="002A4192" w:rsidRDefault="002A4192">
      <w:pPr>
        <w:sectPr w:rsidR="002A419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Default="002A41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 w:rsidRPr="00650021">
        <w:trPr>
          <w:trHeight w:hRule="exact" w:val="63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по модели (на плоскости)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21.04.2023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общее представление 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конструкции 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детали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части изделия;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их взаимном;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расположении в общей;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конструкции; анализировать; конструкции образцов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основные 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дополнительные детали;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конструкции;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 и способ соединения; анализировать конструкцию; изделия по рисунку;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фотографии;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порядок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действий 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зависимости от;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желаемого/необходимого;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результата; выбирать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способ;</w:t>
            </w:r>
            <w:proofErr w:type="gramEnd"/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работы с опорой на учебник; или рабочую тетрадь 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зависимости от требуемого; результата/замысла</w:t>
            </w: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«Летнее утро» (техника </w:t>
            </w:r>
            <w:proofErr w:type="spell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пластилинографии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)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/10535397?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</w:p>
        </w:tc>
      </w:tr>
      <w:tr w:rsidR="002A4192">
        <w:trPr>
          <w:trHeight w:hRule="exact" w:val="323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Взаимосвязь выполняемого действия и результата.</w:t>
            </w:r>
          </w:p>
          <w:p w:rsidR="002A4192" w:rsidRPr="00AB33BB" w:rsidRDefault="004507BA">
            <w:pPr>
              <w:autoSpaceDE w:val="0"/>
              <w:autoSpaceDN w:val="0"/>
              <w:spacing w:before="18" w:after="0" w:line="254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Элементарное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прогнозирование порядка действий в зависимости от желаемого/необходимого результата; выбор способа работы в зависимости от требуемого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результата/замысла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28.04.2023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простые и; объёмные конструкции из; разных материалов;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(пластические массы;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бумага;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текстиль и др.);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 модели (на;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плоскости);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рисунку;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в работе;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осваиваемые способы;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соединения деталей в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изделиях;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 разных материалов;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Видео «Композиция из природного материала»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/9948813?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Урок «Праздники весны и традиции. Какие они»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/2331132?</w:t>
            </w:r>
          </w:p>
          <w:p w:rsidR="002A4192" w:rsidRDefault="004507BA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2A4192">
        <w:trPr>
          <w:trHeight w:hRule="exact" w:val="348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2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</w:tr>
      <w:tr w:rsidR="002A4192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 4. ИНФОРМАЦИОННО-КОММУНИКАТИВНЫЕ ТЕХНОЛОГИИ</w:t>
            </w:r>
          </w:p>
        </w:tc>
      </w:tr>
    </w:tbl>
    <w:p w:rsidR="002A4192" w:rsidRDefault="002A4192">
      <w:pPr>
        <w:autoSpaceDE w:val="0"/>
        <w:autoSpaceDN w:val="0"/>
        <w:spacing w:after="0" w:line="14" w:lineRule="exact"/>
      </w:pPr>
    </w:p>
    <w:p w:rsidR="002A4192" w:rsidRDefault="002A4192">
      <w:pPr>
        <w:sectPr w:rsidR="002A4192">
          <w:pgSz w:w="16840" w:h="11900"/>
          <w:pgMar w:top="284" w:right="640" w:bottom="54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Default="002A41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2366"/>
        <w:gridCol w:w="528"/>
        <w:gridCol w:w="1104"/>
        <w:gridCol w:w="1142"/>
        <w:gridCol w:w="864"/>
        <w:gridCol w:w="2114"/>
        <w:gridCol w:w="1080"/>
        <w:gridCol w:w="5836"/>
      </w:tblGrid>
      <w:tr w:rsidR="002A4192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Демонстрация учителем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готовых материалов на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информационных носителях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05.05.2023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готовые;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представленные;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учителем на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информационных;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носителях;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простейшие;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преобразования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информации;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(например;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перевод текстовой;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информации в рисуночную; и/или табличную форму);;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«Техника безопасности и правила поведения в компьютерном классе» (МЭШ)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/580319?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catalogue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Урок «Этапы развития информационных технологий» (МЭШ) </w:t>
            </w:r>
            <w:r w:rsidRPr="00AB33B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templates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/1885875?</w:t>
            </w:r>
          </w:p>
          <w:p w:rsidR="002A4192" w:rsidRDefault="004507BA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  <w:tr w:rsidR="002A4192" w:rsidRPr="00650021">
        <w:trPr>
          <w:trHeight w:hRule="exact" w:val="27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Информация. Виды информации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12.05.2023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proofErr w:type="gramStart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готовые;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материалы;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представленные;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учителем на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информационных;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носителях;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простейшие;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преобразования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информации;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(например;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перевод текстовой; 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информации в рисуночную; и/или табличную форму);;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58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45" w:lineRule="auto"/>
              <w:ind w:left="72" w:right="1296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Урок «Проверка знаний и умений, полученных в 1 классе» (РЭШ)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/4231/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/170953/</w:t>
            </w:r>
          </w:p>
        </w:tc>
      </w:tr>
      <w:tr w:rsidR="002A4192">
        <w:trPr>
          <w:trHeight w:hRule="exact" w:val="350"/>
        </w:trPr>
        <w:tc>
          <w:tcPr>
            <w:tcW w:w="283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модулю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140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</w:tr>
      <w:tr w:rsidR="002A4192">
        <w:trPr>
          <w:trHeight w:hRule="exact" w:val="520"/>
        </w:trPr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33</w:t>
            </w:r>
          </w:p>
        </w:tc>
        <w:tc>
          <w:tcPr>
            <w:tcW w:w="98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</w:tr>
    </w:tbl>
    <w:p w:rsidR="002A4192" w:rsidRDefault="002A4192">
      <w:pPr>
        <w:autoSpaceDE w:val="0"/>
        <w:autoSpaceDN w:val="0"/>
        <w:spacing w:after="0" w:line="14" w:lineRule="exact"/>
      </w:pPr>
    </w:p>
    <w:p w:rsidR="002A4192" w:rsidRDefault="002A4192">
      <w:pPr>
        <w:sectPr w:rsidR="002A419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4192" w:rsidRDefault="002A4192">
      <w:pPr>
        <w:autoSpaceDE w:val="0"/>
        <w:autoSpaceDN w:val="0"/>
        <w:spacing w:after="78" w:line="220" w:lineRule="exact"/>
      </w:pPr>
    </w:p>
    <w:p w:rsidR="002A4192" w:rsidRDefault="004507BA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2A4192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2A4192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192" w:rsidRDefault="002A419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192" w:rsidRDefault="002A4192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192" w:rsidRDefault="002A419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192" w:rsidRDefault="002A4192"/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Рукотворный и природный мир города.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 земле, на воде и в воздухе.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 т творчество. Природные материалы.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16.09.2022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Семена и фантазии.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Композиция из листьев. Что такое композиция?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Орнамент из листьев. Что такое орнамент?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Природные материалы. Как их соединить?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Материалы для лепки. Что может пластилин?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мастерской кондитера. Как работает мастер?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море. Какие цвета и формы у морских обитателей?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Наши проекты. Аквариум.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Мастерская Деда Мороза и Снегурочки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Наши проекты. Скоро Новый год!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02.12.2022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Бумага. Какие у неё есть секреты?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Бумага и картон. Какие секреты у картона?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Оригами. Как сгибать и складывать бумагу?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2A4192" w:rsidRDefault="002A4192">
      <w:pPr>
        <w:autoSpaceDE w:val="0"/>
        <w:autoSpaceDN w:val="0"/>
        <w:spacing w:after="0" w:line="14" w:lineRule="exact"/>
      </w:pPr>
    </w:p>
    <w:p w:rsidR="002A4192" w:rsidRDefault="002A4192">
      <w:pPr>
        <w:sectPr w:rsidR="002A4192">
          <w:pgSz w:w="11900" w:h="16840"/>
          <w:pgMar w:top="298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4192" w:rsidRDefault="002A419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Обитатели пруда. Какие секреты у оригами?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Животные зоопарка. Одна основа, а сколько фигурок?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Ножницы. Что ты о них знаешь?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Шаблон. Для чего он нужен?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Наша армия родная.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Бабочки. Как изготовить их из листа бумаги?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Весенний праздник 8 марта. Как сделать подарок-</w:t>
            </w:r>
            <w:r w:rsidRPr="00AB33BB">
              <w:rPr>
                <w:lang w:val="ru-RU"/>
              </w:rPr>
              <w:br/>
            </w: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портрет?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Орнамент в полосе. Для чего нужен орнамент?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Образы весны. Какие краски у весны?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tabs>
                <w:tab w:val="left" w:pos="132"/>
              </w:tabs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Настроение весны. Что такое колорит?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Праздники и традиции весны. Какие они?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Мир тканей. Для чего нужны ткани?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Игла-труженица. Что умеет игла?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Вышивка. Для чего она нужна?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100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Прямая строчка и перевивы. Для чего они нужны?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12.05.2023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Информация.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Простейшие преобразования информации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A4192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Pr="00AB33BB" w:rsidRDefault="004507BA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B33B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4507B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4192" w:rsidRDefault="002A4192"/>
        </w:tc>
      </w:tr>
    </w:tbl>
    <w:p w:rsidR="002A4192" w:rsidRDefault="002A4192">
      <w:pPr>
        <w:autoSpaceDE w:val="0"/>
        <w:autoSpaceDN w:val="0"/>
        <w:spacing w:after="0" w:line="14" w:lineRule="exact"/>
      </w:pPr>
    </w:p>
    <w:p w:rsidR="002A4192" w:rsidRDefault="002A4192">
      <w:pPr>
        <w:sectPr w:rsidR="002A4192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4192" w:rsidRDefault="002A4192">
      <w:pPr>
        <w:autoSpaceDE w:val="0"/>
        <w:autoSpaceDN w:val="0"/>
        <w:spacing w:after="78" w:line="220" w:lineRule="exact"/>
      </w:pPr>
    </w:p>
    <w:p w:rsidR="002A4192" w:rsidRDefault="004507B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2A4192" w:rsidRDefault="004507BA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2A4192" w:rsidRPr="00AB33BB" w:rsidRDefault="004507BA">
      <w:pPr>
        <w:autoSpaceDE w:val="0"/>
        <w:autoSpaceDN w:val="0"/>
        <w:spacing w:before="166" w:after="0" w:line="281" w:lineRule="auto"/>
        <w:ind w:right="4752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Технология;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1 класс/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Лутцева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Е.А.;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Зуева Т.П.;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Акционерное общество «Издательство «Просвещение</w:t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»;; </w:t>
      </w:r>
      <w:proofErr w:type="gram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2A4192" w:rsidRPr="00AB33BB" w:rsidRDefault="004507BA">
      <w:pPr>
        <w:autoSpaceDE w:val="0"/>
        <w:autoSpaceDN w:val="0"/>
        <w:spacing w:before="262" w:after="0" w:line="230" w:lineRule="auto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2A4192" w:rsidRPr="00AB33BB" w:rsidRDefault="004507BA">
      <w:pPr>
        <w:autoSpaceDE w:val="0"/>
        <w:autoSpaceDN w:val="0"/>
        <w:spacing w:before="168" w:after="0" w:line="230" w:lineRule="auto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Методическое пособие с поурочными разработками по технологии 1 класс УМК "Школа России"</w:t>
      </w:r>
    </w:p>
    <w:p w:rsidR="002A4192" w:rsidRPr="00AB33BB" w:rsidRDefault="004507BA">
      <w:pPr>
        <w:autoSpaceDE w:val="0"/>
        <w:autoSpaceDN w:val="0"/>
        <w:spacing w:before="600" w:after="0" w:line="230" w:lineRule="auto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A4192" w:rsidRPr="00AB33BB" w:rsidRDefault="004507BA">
      <w:pPr>
        <w:autoSpaceDE w:val="0"/>
        <w:autoSpaceDN w:val="0"/>
        <w:spacing w:before="166" w:after="0" w:line="230" w:lineRule="auto"/>
        <w:rPr>
          <w:lang w:val="ru-RU"/>
        </w:rPr>
      </w:pP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Учи</w:t>
      </w:r>
      <w:proofErr w:type="gram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, РЭШ</w:t>
      </w:r>
    </w:p>
    <w:p w:rsidR="002A4192" w:rsidRPr="00AB33BB" w:rsidRDefault="002A4192">
      <w:pPr>
        <w:rPr>
          <w:lang w:val="ru-RU"/>
        </w:rPr>
        <w:sectPr w:rsidR="002A4192" w:rsidRPr="00AB33B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4192" w:rsidRPr="00AB33BB" w:rsidRDefault="002A4192">
      <w:pPr>
        <w:autoSpaceDE w:val="0"/>
        <w:autoSpaceDN w:val="0"/>
        <w:spacing w:after="78" w:line="220" w:lineRule="exact"/>
        <w:rPr>
          <w:lang w:val="ru-RU"/>
        </w:rPr>
      </w:pPr>
    </w:p>
    <w:p w:rsidR="002A4192" w:rsidRPr="00AB33BB" w:rsidRDefault="004507BA">
      <w:pPr>
        <w:autoSpaceDE w:val="0"/>
        <w:autoSpaceDN w:val="0"/>
        <w:spacing w:after="0" w:line="230" w:lineRule="auto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2A4192" w:rsidRPr="00AB33BB" w:rsidRDefault="004507BA">
      <w:pPr>
        <w:autoSpaceDE w:val="0"/>
        <w:autoSpaceDN w:val="0"/>
        <w:spacing w:before="346" w:after="0" w:line="230" w:lineRule="auto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2A4192" w:rsidRPr="00AB33BB" w:rsidRDefault="004507BA">
      <w:pPr>
        <w:autoSpaceDE w:val="0"/>
        <w:autoSpaceDN w:val="0"/>
        <w:spacing w:before="166" w:after="0" w:line="271" w:lineRule="auto"/>
        <w:ind w:right="576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Учебник, рабочие тетради; заготовка для изготовления подставки для кисти (заранее вырезать из приложения 1 рабочей тетради); бумага для упражнений в разметке и вырезании симметричных </w:t>
      </w:r>
      <w:proofErr w:type="spellStart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формпростой</w:t>
      </w:r>
      <w:proofErr w:type="spellEnd"/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 карандаш, ножницы, ИКТ.</w:t>
      </w:r>
    </w:p>
    <w:p w:rsidR="002A4192" w:rsidRPr="00AB33BB" w:rsidRDefault="004507BA">
      <w:pPr>
        <w:autoSpaceDE w:val="0"/>
        <w:autoSpaceDN w:val="0"/>
        <w:spacing w:before="262" w:after="0" w:line="230" w:lineRule="auto"/>
        <w:rPr>
          <w:lang w:val="ru-RU"/>
        </w:rPr>
      </w:pPr>
      <w:r w:rsidRPr="00AB33BB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2A4192" w:rsidRPr="00AB33BB" w:rsidRDefault="004507BA">
      <w:pPr>
        <w:autoSpaceDE w:val="0"/>
        <w:autoSpaceDN w:val="0"/>
        <w:spacing w:before="166" w:after="0" w:line="286" w:lineRule="auto"/>
        <w:ind w:right="3600"/>
        <w:rPr>
          <w:lang w:val="ru-RU"/>
        </w:rPr>
      </w:pP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1.Набор цветной бумаги;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2. Набор цветного картона;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3. Набор белого картона;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4.Ножницы с тупыми концами;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5.Клей – карандаш, клей ПВА, кисточка для клея;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6.Пластилин не менее 8 цветов, стеки, дощечка;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7. Конструктор (железный) №3;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 xml:space="preserve">8.Природный материал; </w:t>
      </w:r>
      <w:r w:rsidRPr="00AB33BB">
        <w:rPr>
          <w:lang w:val="ru-RU"/>
        </w:rPr>
        <w:br/>
      </w:r>
      <w:r w:rsidRPr="00AB33BB">
        <w:rPr>
          <w:rFonts w:ascii="Times New Roman" w:eastAsia="Times New Roman" w:hAnsi="Times New Roman"/>
          <w:color w:val="000000"/>
          <w:sz w:val="24"/>
          <w:lang w:val="ru-RU"/>
        </w:rPr>
        <w:t>9. Папка на молнии с ручками для принадлежностей по технологии</w:t>
      </w:r>
    </w:p>
    <w:p w:rsidR="002A4192" w:rsidRPr="00AB33BB" w:rsidRDefault="002A4192">
      <w:pPr>
        <w:rPr>
          <w:lang w:val="ru-RU"/>
        </w:rPr>
        <w:sectPr w:rsidR="002A4192" w:rsidRPr="00AB33B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507BA" w:rsidRPr="00AB33BB" w:rsidRDefault="004507BA">
      <w:pPr>
        <w:rPr>
          <w:lang w:val="ru-RU"/>
        </w:rPr>
      </w:pPr>
    </w:p>
    <w:sectPr w:rsidR="004507BA" w:rsidRPr="00AB33BB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2A4192"/>
    <w:rsid w:val="00326F90"/>
    <w:rsid w:val="004507BA"/>
    <w:rsid w:val="00650021"/>
    <w:rsid w:val="00700D95"/>
    <w:rsid w:val="00AA1D8D"/>
    <w:rsid w:val="00AB33BB"/>
    <w:rsid w:val="00B47730"/>
    <w:rsid w:val="00CB0664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widgetinline">
    <w:name w:val="_widgetinline"/>
    <w:basedOn w:val="a2"/>
    <w:rsid w:val="00650021"/>
  </w:style>
  <w:style w:type="paragraph" w:styleId="aff8">
    <w:name w:val="Balloon Text"/>
    <w:basedOn w:val="a1"/>
    <w:link w:val="aff9"/>
    <w:uiPriority w:val="99"/>
    <w:semiHidden/>
    <w:unhideWhenUsed/>
    <w:rsid w:val="00650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50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2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C666EF-6B61-462A-8067-B482F701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7110</Words>
  <Characters>40530</Characters>
  <Application>Microsoft Office Word</Application>
  <DocSecurity>0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47545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Татьяна Ивановна</cp:lastModifiedBy>
  <cp:revision>4</cp:revision>
  <dcterms:created xsi:type="dcterms:W3CDTF">2013-12-23T23:15:00Z</dcterms:created>
  <dcterms:modified xsi:type="dcterms:W3CDTF">2022-09-14T07:38:00Z</dcterms:modified>
  <cp:category/>
</cp:coreProperties>
</file>